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7916" w:rsidRDefault="006C79F8">
      <w:r>
        <w:t xml:space="preserve">Schoonmaak </w:t>
      </w:r>
      <w:r w:rsidR="006C7916">
        <w:t xml:space="preserve">grens </w:t>
      </w:r>
      <w:proofErr w:type="spellStart"/>
      <w:r w:rsidR="006C7916">
        <w:t>Gaypride</w:t>
      </w:r>
      <w:proofErr w:type="spellEnd"/>
      <w:r w:rsidR="006C7916">
        <w:t xml:space="preserve"> </w:t>
      </w:r>
      <w:proofErr w:type="spellStart"/>
      <w:r w:rsidR="006C7916">
        <w:t>Canal</w:t>
      </w:r>
      <w:proofErr w:type="spellEnd"/>
      <w:r w:rsidR="006C7916">
        <w:t xml:space="preserve"> Parade</w:t>
      </w:r>
      <w:r w:rsidR="004A4E8B">
        <w:t xml:space="preserve"> </w:t>
      </w:r>
      <w:bookmarkStart w:id="0" w:name="_GoBack"/>
      <w:bookmarkEnd w:id="0"/>
    </w:p>
    <w:p w:rsidR="006C7916" w:rsidRDefault="006C7916">
      <w:r>
        <w:rPr>
          <w:noProof/>
        </w:rPr>
        <w:drawing>
          <wp:inline distT="0" distB="0" distL="0" distR="0">
            <wp:extent cx="8010525" cy="5019675"/>
            <wp:effectExtent l="0" t="0" r="9525" b="952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525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916" w:rsidRDefault="006C7916"/>
    <w:p w:rsidR="006C7916" w:rsidRDefault="006C79F8">
      <w:r>
        <w:rPr>
          <w:noProof/>
        </w:rPr>
        <w:lastRenderedPageBreak/>
        <w:drawing>
          <wp:inline distT="0" distB="0" distL="0" distR="0">
            <wp:extent cx="8153400" cy="5381625"/>
            <wp:effectExtent l="0" t="0" r="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943" w:rsidRDefault="00002943"/>
    <w:sectPr w:rsidR="00002943" w:rsidSect="006C7916">
      <w:pgSz w:w="16838" w:h="11906" w:orient="landscape"/>
      <w:pgMar w:top="1758" w:right="1440" w:bottom="1644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506EC"/>
    <w:multiLevelType w:val="multilevel"/>
    <w:tmpl w:val="F84E5062"/>
    <w:lvl w:ilvl="0">
      <w:start w:val="1"/>
      <w:numFmt w:val="bullet"/>
      <w:pStyle w:val="Opsomming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14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1">
    <w:nsid w:val="4A7701C4"/>
    <w:multiLevelType w:val="multilevel"/>
    <w:tmpl w:val="0664917E"/>
    <w:lvl w:ilvl="0">
      <w:start w:val="1"/>
      <w:numFmt w:val="decimal"/>
      <w:pStyle w:val="Opsomming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2">
    <w:nsid w:val="5FC55EEE"/>
    <w:multiLevelType w:val="multilevel"/>
    <w:tmpl w:val="A5C63D7C"/>
    <w:lvl w:ilvl="0">
      <w:start w:val="1"/>
      <w:numFmt w:val="decimal"/>
      <w:lvlText w:val="%1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">
    <w:nsid w:val="6E557915"/>
    <w:multiLevelType w:val="hybridMultilevel"/>
    <w:tmpl w:val="32CC0740"/>
    <w:lvl w:ilvl="0" w:tplc="717E667A">
      <w:start w:val="1"/>
      <w:numFmt w:val="decimal"/>
      <w:pStyle w:val="Tussenkopjemet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F97503F"/>
    <w:multiLevelType w:val="multilevel"/>
    <w:tmpl w:val="E1B0DF16"/>
    <w:lvl w:ilvl="0">
      <w:start w:val="1"/>
      <w:numFmt w:val="lowerLetter"/>
      <w:pStyle w:val="Opsomminglett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5">
    <w:nsid w:val="73DA326A"/>
    <w:multiLevelType w:val="multilevel"/>
    <w:tmpl w:val="71623120"/>
    <w:lvl w:ilvl="0">
      <w:start w:val="1"/>
      <w:numFmt w:val="decimal"/>
      <w:pStyle w:val="Kop1"/>
      <w:suff w:val="space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Kop2"/>
      <w:suff w:val="space"/>
      <w:lvlText w:val="%1.%2"/>
      <w:lvlJc w:val="left"/>
      <w:pPr>
        <w:ind w:left="414" w:hanging="414"/>
      </w:pPr>
      <w:rPr>
        <w:rFonts w:hint="default"/>
      </w:rPr>
    </w:lvl>
    <w:lvl w:ilvl="2">
      <w:start w:val="1"/>
      <w:numFmt w:val="decimal"/>
      <w:pStyle w:val="Kop3"/>
      <w:suff w:val="space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756163A0"/>
    <w:multiLevelType w:val="hybridMultilevel"/>
    <w:tmpl w:val="C58AB40C"/>
    <w:lvl w:ilvl="0" w:tplc="23ACDA3C">
      <w:start w:val="1"/>
      <w:numFmt w:val="decimal"/>
      <w:pStyle w:val="Voetnootrapport"/>
      <w:lvlText w:val="[%1]"/>
      <w:lvlJc w:val="left"/>
      <w:pPr>
        <w:tabs>
          <w:tab w:val="num" w:pos="312"/>
        </w:tabs>
        <w:ind w:left="312" w:hanging="312"/>
      </w:pPr>
      <w:rPr>
        <w:rFonts w:hint="default"/>
        <w:b w:val="0"/>
        <w:i w:val="0"/>
        <w:sz w:val="17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0"/>
  </w:num>
  <w:num w:numId="6">
    <w:abstractNumId w:val="1"/>
  </w:num>
  <w:num w:numId="7">
    <w:abstractNumId w:val="4"/>
  </w:num>
  <w:num w:numId="8">
    <w:abstractNumId w:val="3"/>
  </w:num>
  <w:num w:numId="9">
    <w:abstractNumId w:val="6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3"/>
  </w:num>
  <w:num w:numId="20">
    <w:abstractNumId w:val="6"/>
  </w:num>
  <w:num w:numId="21">
    <w:abstractNumId w:val="0"/>
  </w:num>
  <w:num w:numId="22">
    <w:abstractNumId w:val="1"/>
  </w:num>
  <w:num w:numId="23">
    <w:abstractNumId w:val="4"/>
  </w:num>
  <w:num w:numId="24">
    <w:abstractNumId w:val="0"/>
  </w:num>
  <w:num w:numId="25">
    <w:abstractNumId w:val="0"/>
  </w:num>
  <w:num w:numId="26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5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916"/>
    <w:rsid w:val="00002943"/>
    <w:rsid w:val="000B46D8"/>
    <w:rsid w:val="00177A29"/>
    <w:rsid w:val="002B5524"/>
    <w:rsid w:val="003B3222"/>
    <w:rsid w:val="00424DED"/>
    <w:rsid w:val="00482A4F"/>
    <w:rsid w:val="004A4E8B"/>
    <w:rsid w:val="00527398"/>
    <w:rsid w:val="00632123"/>
    <w:rsid w:val="006C7916"/>
    <w:rsid w:val="006C79F8"/>
    <w:rsid w:val="008104C5"/>
    <w:rsid w:val="008402D9"/>
    <w:rsid w:val="009175F9"/>
    <w:rsid w:val="009761CF"/>
    <w:rsid w:val="009B0D92"/>
    <w:rsid w:val="00A03098"/>
    <w:rsid w:val="00A3732E"/>
    <w:rsid w:val="00A53085"/>
    <w:rsid w:val="00BD0C39"/>
    <w:rsid w:val="00EB1492"/>
    <w:rsid w:val="00F12F0D"/>
    <w:rsid w:val="00FE2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6C791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6C79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6C791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6C79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6CC6186A.dotm</Template>
  <TotalTime>0</TotalTime>
  <Pages>3</Pages>
  <Words>5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Amsterdam</Company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Bode, E.</dc:creator>
  <cp:lastModifiedBy>Bode, E.</cp:lastModifiedBy>
  <cp:revision>2</cp:revision>
  <dcterms:created xsi:type="dcterms:W3CDTF">2020-05-07T08:35:00Z</dcterms:created>
  <dcterms:modified xsi:type="dcterms:W3CDTF">2020-05-07T08:35:00Z</dcterms:modified>
</cp:coreProperties>
</file>